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 3. Bahnstrasse 142, 8105 Regensdorf</w:t>
          </w:r>
        </w:p>
        <w:p>
          <w:pPr>
            <w:spacing w:before="0" w:after="0"/>
          </w:pPr>
          <w:r>
            <w:t>DN 1147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